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5005352" name="b8bbb800-6922-11f0-af90-fb66583c2e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7135154" name="b8bbb800-6922-11f0-af90-fb66583c2e9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0582095" name="be5d1060-6922-11f0-9bd4-57f014609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691827" name="be5d1060-6922-11f0-9bd4-57f014609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7983356" name="872de870-6923-11f0-b904-4f9b604c7da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4940523" name="872de870-6923-11f0-b904-4f9b604c7da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1318078" name="94be32b0-6923-11f0-9836-35820537ec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520344" name="94be32b0-6923-11f0-9836-35820537ec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Karlshusen 275, 9313 Muolen</w:t>
          </w:r>
        </w:p>
        <w:p>
          <w:pPr>
            <w:spacing w:before="0" w:after="0"/>
          </w:pPr>
          <w:r>
            <w:t>413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